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Spooky Ride</w:t>
      </w:r>
    </w:p>
    <w:p>
      <w:r>
        <w:rPr>
          <w:i/>
        </w:rPr>
        <w:t>Spooky Ride announcement: a cozy co-op chaos incoming</w:t>
      </w:r>
    </w:p>
    <w:p>
      <w:pPr>
        <w:pStyle w:val="Heading1"/>
      </w:pPr>
      <w:r>
        <w:t>About</w:t>
      </w:r>
    </w:p>
    <w:p>
      <w:pPr>
        <w:pStyle w:val="Heading1"/>
      </w:pPr>
      <w:r>
        <w:rPr>
          <w:b w:val="0"/>
          <w:i w:val="0"/>
        </w:rPr>
        <w:t>Spooky Ride Announced — A Cozy Co-op Adventure with a Spooky Twist</w:t>
      </w:r>
    </w:p>
    <w:p>
      <w:pPr>
        <w:pStyle w:val="Heading2"/>
      </w:pPr>
      <w:r>
        <w:rPr>
          <w:b w:val="0"/>
          <w:i w:val="0"/>
        </w:rPr>
        <w:t>Spooky Ride has been officially announced — a co-op puzzle-adventure where friendship, bikes, and questionable route choices lead players straight into a mysterious forest full of fun and secrets. Coming soon to Steam, the game is designed for 1–4 players who believe that getting into trouble is simply better with good company.</w:t>
      </w:r>
    </w:p>
    <w:p>
      <w:pPr>
        <w:pStyle w:val="Heading4"/>
      </w:pPr>
      <w:r>
        <w:rPr>
          <w:b w:val="0"/>
          <w:i w:val="0"/>
        </w:rPr>
        <w:br/>
      </w:r>
    </w:p>
    <w:p>
      <w:r>
        <w:rPr>
          <w:b w:val="0"/>
          <w:i w:val="0"/>
        </w:rPr>
        <w:t>What starts as a simple bike trip with friends quickly turns into a mysterious and funny forest adventure — because apparently even peaceful summer rides can go wildly off-route.</w:t>
      </w:r>
    </w:p>
    <w:p>
      <w:r>
        <w:rPr>
          <w:b w:val="0"/>
          <w:i w:val="0"/>
        </w:rPr>
        <w:t>After an unexpected encounter with Bigfoot, players find themselves lost in a strange, atmospheric world full of puzzles, hidden paths, quirky dangers, and one very important magical troublemaker: Little Bigfoot. To make it home, they’ll need to work together, stay close, solve environmental challenges, and keep their bikes nearby — walking back is not exactly plan A.</w:t>
      </w:r>
    </w:p>
    <w:p>
      <w:r>
        <w:rPr>
          <w:b w:val="0"/>
          <w:i w:val="0"/>
        </w:rPr>
        <w:t>Designed around teamwork, exploration, and lighthearted spooky charm, Spooky Ride combines cozy adventure vibes with co-op chaos, clever puzzles, and handcrafted locations full of secrets.</w:t>
      </w:r>
    </w:p>
    <w:p>
      <w:r>
        <w:rPr>
          <w:b/>
          <w:i w:val="0"/>
        </w:rPr>
        <w:t>Key Features</w:t>
      </w:r>
    </w:p>
    <w:p>
      <w:r>
        <w:rPr>
          <w:b w:val="0"/>
          <w:i w:val="0"/>
        </w:rPr>
        <w:t>- Co-op puzzle-adventure for 1–4 players</w:t>
      </w:r>
    </w:p>
    <w:p>
      <w:r>
        <w:rPr>
          <w:b w:val="0"/>
          <w:i w:val="0"/>
        </w:rPr>
        <w:t>- Built-in voice chat</w:t>
      </w:r>
    </w:p>
    <w:p>
      <w:r>
        <w:rPr>
          <w:b w:val="0"/>
          <w:i w:val="0"/>
        </w:rPr>
        <w:t>- Cozy but spooky, mysterious forest atmosphere</w:t>
      </w:r>
    </w:p>
    <w:p>
      <w:r>
        <w:rPr>
          <w:b w:val="0"/>
          <w:i w:val="0"/>
        </w:rPr>
        <w:t>- Environmental puzzles and cooperative challenges</w:t>
      </w:r>
    </w:p>
    <w:p>
      <w:r>
        <w:rPr>
          <w:b w:val="0"/>
          <w:i w:val="0"/>
        </w:rPr>
        <w:t>- Bike-based exploration</w:t>
      </w:r>
    </w:p>
    <w:p>
      <w:r>
        <w:rPr>
          <w:b w:val="0"/>
          <w:i w:val="0"/>
        </w:rPr>
        <w:t>- Little Bigfoot: cute, magical, and slightly problematic</w:t>
      </w:r>
    </w:p>
    <w:p>
      <w:r>
        <w:rPr>
          <w:b w:val="0"/>
          <w:i w:val="0"/>
        </w:rPr>
        <w:t>Spooky Ride is coming soon to Steam Q4 2026. Players can wishlist the game now and get ready for a charming ride home — if they can find the way back.</w:t>
      </w:r>
    </w:p>
    <w:p>
      <w:r>
        <w:rPr>
          <w:b/>
          <w:i w:val="0"/>
        </w:rPr>
        <w:t>Trailer download link</w:t>
      </w:r>
    </w:p>
    <w:p>
      <w:r>
        <w:rPr>
          <w:b w:val="0"/>
          <w:i w:val="0"/>
        </w:rPr>
        <w:br/>
      </w:r>
    </w:p>
    <w:p>
      <w:pPr>
        <w:pStyle w:val="Heading4"/>
      </w:pPr>
      <w:r>
        <w:rPr>
          <w:b w:val="0"/>
          <w:i w:val="0"/>
        </w:rPr>
        <w:t>Please note that the announcement is under an embargo till 20.08.2026 Thursday 6 PM CEST / 12 PM ET / 9 AM PT , so we kindly ask you to hold any coverage until the embargo lifts.</w:t>
      </w:r>
    </w:p>
    <w:p>
      <w:r>
        <w:rPr>
          <w:b w:val="0"/>
          <w:i w:val="0"/>
        </w:rPr>
        <w:br/>
      </w:r>
    </w:p>
    <w:p>
      <w:r>
        <w:rPr>
          <w:b w:val="0"/>
          <w:i w:val="0"/>
        </w:rPr>
        <w:br/>
      </w:r>
    </w:p>
    <w:p>
      <w:pPr>
        <w:pStyle w:val="Heading1"/>
      </w:pPr>
      <w:r>
        <w:t>Factsheet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Release Date</w:t>
            </w:r>
          </w:p>
        </w:tc>
        <w:tc>
          <w:tcPr>
            <w:tcW w:type="dxa" w:w="4320"/>
          </w:tcPr>
          <w:p>
            <w:r>
              <w:t>Q4 2026</w:t>
            </w:r>
          </w:p>
        </w:tc>
      </w:tr>
      <w:tr>
        <w:tc>
          <w:tcPr>
            <w:tcW w:type="dxa" w:w="4320"/>
          </w:tcPr>
          <w:p>
            <w:r>
              <w:t>Number of players</w:t>
            </w:r>
          </w:p>
        </w:tc>
        <w:tc>
          <w:tcPr>
            <w:tcW w:type="dxa" w:w="4320"/>
          </w:tcPr>
          <w:p>
            <w:r>
              <w:t>1-4</w:t>
            </w:r>
          </w:p>
        </w:tc>
      </w:tr>
      <w:tr>
        <w:tc>
          <w:tcPr>
            <w:tcW w:type="dxa" w:w="4320"/>
          </w:tcPr>
          <w:p>
            <w:r>
              <w:t>Platform</w:t>
            </w:r>
          </w:p>
        </w:tc>
        <w:tc>
          <w:tcPr>
            <w:tcW w:type="dxa" w:w="4320"/>
          </w:tcPr>
          <w:p>
            <w:r>
              <w:t>PC - Steam</w:t>
            </w:r>
          </w:p>
        </w:tc>
      </w:tr>
    </w:tbl>
    <w:p>
      <w:pPr>
        <w:pStyle w:val="Heading1"/>
      </w:pPr>
      <w:r>
        <w:t>Key features</w:t>
      </w:r>
    </w:p>
    <w:p>
      <w:pPr>
        <w:pStyle w:val="ListBullet"/>
      </w:pPr>
      <w:r>
        <w:t>Co-op puzzle-adventure for 1–4 players</w:t>
      </w:r>
    </w:p>
    <w:p>
      <w:pPr>
        <w:pStyle w:val="ListBullet"/>
      </w:pPr>
      <w:r>
        <w:t>Built-in voice chat</w:t>
      </w:r>
    </w:p>
    <w:p>
      <w:pPr>
        <w:pStyle w:val="ListBullet"/>
      </w:pPr>
      <w:r>
        <w:t>Cozy but spooky, mysterious forest atmosphere</w:t>
      </w:r>
    </w:p>
    <w:p>
      <w:pPr>
        <w:pStyle w:val="ListBullet"/>
      </w:pPr>
      <w:r>
        <w:t>Environmental puzzles and cooperative challenges</w:t>
      </w:r>
    </w:p>
    <w:p>
      <w:pPr>
        <w:pStyle w:val="ListBullet"/>
      </w:pPr>
      <w:r>
        <w:t>Bike-based exploration</w:t>
      </w:r>
    </w:p>
    <w:p>
      <w:pPr>
        <w:pStyle w:val="ListBullet"/>
      </w:pPr>
      <w:r>
        <w:t>Little Bigfoot: cute, magical, and slightly problematic</w:t>
      </w:r>
    </w:p>
    <w:p>
      <w:pPr>
        <w:pStyle w:val="Heading1"/>
      </w:pPr>
      <w:r>
        <w:t>Links</w:t>
      </w:r>
    </w:p>
    <w:p>
      <w:r>
        <w:t>Steam: https://store.steampowered.com/app/4613790/Spooky_Ride/</w:t>
      </w:r>
    </w:p>
    <w:p>
      <w:r>
        <w:t>Instagram: https://www.instagram.com/spookyridegame/</w:t>
      </w:r>
    </w:p>
    <w:p>
      <w:r>
        <w:t>YouTube: https://www.youtube.com/@SpookyRideGame</w:t>
      </w:r>
    </w:p>
    <w:p>
      <w:r>
        <w:t>Facebook: https://www.facebook.com/SpookyRideGame/</w:t>
      </w:r>
    </w:p>
    <w:p>
      <w:r>
        <w:t>TikTok: https://tiktok.com/@spooky.ride.game</w:t>
      </w:r>
    </w:p>
    <w:p>
      <w:r>
        <w:t>Twitter / X: https://x.com/SpookyRideGame</w:t>
      </w:r>
    </w:p>
    <w:p>
      <w:r>
        <w:t>Discord: https://discord.gg/qX9dC46vV</w:t>
      </w:r>
    </w:p>
    <w:p>
      <w:pPr>
        <w:pStyle w:val="Heading1"/>
      </w:pPr>
      <w:r>
        <w:t>Contact</w:t>
      </w:r>
    </w:p>
    <w:p>
      <w:r>
        <w:t>Maciej Dobrowolski</w:t>
      </w:r>
    </w:p>
    <w:p>
      <w:r>
        <w:t>maciej@welaunchgames.com</w:t>
      </w:r>
    </w:p>
    <w:p>
      <w:r>
        <w:t>+48 692 077 437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